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6621618" name="2d036fc0-160a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5654645" name="2d036fc0-160a-11f1-be1e-3dc1729cc1d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1741819" name="321f9290-160a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6475869" name="321f9290-160a-11f1-be1e-3dc1729cc1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5896636" name="855ace30-160e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7062302" name="855ace30-160e-11f1-be1e-3dc1729cc1d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6782325" name="8a653dc0-160e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1726678" name="8a653dc0-160e-11f1-be1e-3dc1729cc1d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UH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6261802" name="122437c0-160f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1540752" name="122437c0-160f-11f1-be1e-3dc1729cc1d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9222337" name="219c54d0-160f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94928" name="219c54d0-160f-11f1-be1e-3dc1729cc1d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17, 9422 Staad</w:t>
          </w:r>
        </w:p>
        <w:p>
          <w:pPr>
            <w:spacing w:before="0" w:after="0"/>
          </w:pPr>
          <w:r>
            <w:t>763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